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4504474" name="fc733a80-e463-11ef-9f02-4dc7450512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72802" name="fc733a80-e463-11ef-9f02-4dc7450512b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04217" name="2c307350-e464-11ef-b0f5-93c7f44aa6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586169" name="2c307350-e464-11ef-b0f5-93c7f44aa61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3985834" name="5b0065f0-e464-11ef-b873-b1650d5623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798329" name="5b0065f0-e464-11ef-b873-b1650d56235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/ 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0723691" name="9cf6feb0-e464-11ef-9366-abfcd2e9f5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57837" name="9cf6feb0-e464-11ef-9366-abfcd2e9f5f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/ 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3078728" name="c43f9ae0-e464-11ef-ab3c-f59ab48403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577064" name="c43f9ae0-e464-11ef-ab3c-f59ab48403b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 / 1-4 OG /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2115167" name="429bc7b0-e465-11ef-8b97-7fb1283ff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62517" name="429bc7b0-e465-11ef-8b97-7fb1283ffa7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1478792" name="d59a36c0-e468-11ef-bea6-51a48c711f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26340" name="d59a36c0-e468-11ef-bea6-51a48c711f5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0972733" name="f2e57370-e468-11ef-93c3-0b8cda791b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20920" name="f2e57370-e468-11ef-93c3-0b8cda791b0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 / 1-4OG / EG / UG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6337329" name="04953100-e469-11ef-b367-47be8c2b9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728066" name="04953100-e469-11ef-b367-47be8c2b9a7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 / 1-4 OG / EG / UG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3417673" name="1f7b7ba0-e469-11ef-b5ed-f3dab11769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54720" name="1f7b7ba0-e469-11ef-b5ed-f3dab117690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4431442" name="56a94e90-e469-11ef-893c-6bbfc9b67e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59563" name="56a94e90-e469-11ef-893c-6bbfc9b67ea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1429982" name="797bf300-e469-11ef-b46d-dda424c725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992505" name="797bf300-e469-11ef-b46d-dda424c725b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5779948" name="8f257370-e469-11ef-a143-e10ff9a46d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577851" name="8f257370-e469-11ef-a143-e10ff9a46d0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090996" name="ac732120-e469-11ef-b7fa-09326540b2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768713" name="ac732120-e469-11ef-b7fa-09326540b28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2229708" name="f22b7cd0-e469-11ef-9ea4-efb486ebb5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250870" name="f22b7cd0-e469-11ef-9ea4-efb486ebb53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3782592" name="237ee600-e46a-11ef-a506-633dabbae5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987462" name="237ee600-e46a-11ef-a506-633dabbae57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DG / 1-4 OG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2789244" name="39596180-e46a-11ef-9f6c-f58c2b2c6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587528" name="39596180-e46a-11ef-9f6c-f58c2b2c660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0857594" name="92a9a640-e46b-11ef-86e0-ab2cc6f468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540632" name="92a9a640-e46b-11ef-86e0-ab2cc6f4688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3336655" name="73bf7c10-e46a-11ef-bafa-f302ec4048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846423" name="73bf7c10-e46a-11ef-bafa-f302ec4048f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9253434" name="1c3d6040-e46c-11ef-9c85-c3fa15dcf8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836973" name="1c3d6040-e46c-11ef-9c85-c3fa15dcf8a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2646683" name="3757da40-e46c-11ef-bd6c-d72e573558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861480" name="3757da40-e46c-11ef-bd6c-d72e5735589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4-1.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2097532" name="5984a1c0-e46c-11ef-a903-935cefb38f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231314" name="5984a1c0-e46c-11ef-a903-935cefb38fc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Lose verlegt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4499076" name="c9717980-e46d-11ef-b2b6-c9104b47f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297546" name="c9717980-e46d-11ef-b2b6-c9104b47f18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2892867" name="5f0635c0-e46f-11ef-b6b8-1d142829dc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359477" name="5f0635c0-e46f-11ef-b6b8-1d142829dcb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1184242" name="d8679880-e471-11ef-be6d-6b2e9df5b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450082" name="d8679880-e471-11ef-be6d-6b2e9df5b3a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483481" name="f35b9ec0-e471-11ef-8b5b-bd17e0fd12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223668" name="f35b9ec0-e471-11ef-8b5b-bd17e0fd123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9545508" name="0ef55ae0-e472-11ef-a0ed-8b432eccfb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981204" name="0ef55ae0-e472-11ef-a0ed-8b432eccfb2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8686515" name="2722ee20-e472-11ef-a9c1-f36a0924ca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406049" name="2722ee20-e472-11ef-a9c1-f36a0924ca6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6845150" name="3dafc9b0-e472-11ef-a677-7fe17e1835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127948" name="3dafc9b0-e472-11ef-a677-7fe17e18351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3335667" name="60706cc0-e472-11ef-af3c-8d232a9801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635093" name="60706cc0-e472-11ef-af3c-8d232a9801d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4038078" name="75a81890-e472-11ef-b515-d513b6193d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847078" name="75a81890-e472-11ef-b515-d513b6193d5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2842632" name="8bb53cd0-e472-11ef-9e82-e54c51abb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51405" name="8bb53cd0-e472-11ef-9e82-e54c51abb94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369325" name="e2e61210-e475-11ef-a980-53a8f9f4c3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983744" name="e2e61210-e475-11ef-a980-53a8f9f4c3f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313393" name="123e6e90-e476-11ef-8e9c-c3826589a0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088998" name="123e6e90-e476-11ef-8e9c-c3826589a06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9225200" name="2e927a00-e476-11ef-8161-69e4fd9df2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326617" name="2e927a00-e476-11ef-8161-69e4fd9df2a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8517790" name="41aa7a20-e476-11ef-8b79-33b789c19a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815313" name="41aa7a20-e476-11ef-8b79-33b789c19a1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547038" name="7155ffb0-e476-11ef-900e-9d1b68fe4e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198502" name="7155ffb0-e476-11ef-900e-9d1b68fe4e00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037687" name="8796b710-e476-11ef-ac7b-2d8f318af9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294643" name="8796b710-e476-11ef-ac7b-2d8f318af9a0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407404" name="ab24bc40-e476-11ef-9e08-3b311fdcf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65201" name="ab24bc40-e476-11ef-9e08-3b311fdcf12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1224694" name="bcced480-e476-11ef-8031-3b32ddaf9a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132219" name="bcced480-e476-11ef-8031-3b32ddaf9a6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1125732" name="f4c41620-e476-11ef-b82d-272ba5dc13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717998" name="f4c41620-e476-11ef-b82d-272ba5dc133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5058031" name="1a782fa0-e477-11ef-932e-1b8d532eed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239648" name="1a782fa0-e477-11ef-932e-1b8d532eed1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0485621" name="35bb8e60-e477-11ef-a5f2-872ccffccb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630428" name="35bb8e60-e477-11ef-a5f2-872ccffccb5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5569648" name="4b7eff70-e477-11ef-99c9-b10b21772b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455191" name="4b7eff70-e477-11ef-99c9-b10b21772b2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5484771" name="7887dbc0-e479-11ef-b97b-03865549e0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174100" name="7887dbc0-e479-11ef-b97b-03865549e049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1709763" name="92b7f5c0-e479-11ef-b6c7-bd58794ca2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226030" name="92b7f5c0-e479-11ef-b6c7-bd58794ca28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8031007" name="22d114a0-e47c-11ef-9085-0117f1e6d0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063602" name="22d114a0-e47c-11ef-9085-0117f1e6d07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2813712" name="31f8c7c0-e47c-11ef-ad78-0f679cd123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405064" name="31f8c7c0-e47c-11ef-ad78-0f679cd1238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8944497" name="5c86a3e0-e47c-11ef-a979-7bcce4683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627613" name="5c86a3e0-e47c-11ef-a979-7bcce46833d2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2401823" name="2d601050-e47d-11ef-9e08-5bed8bbda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206133" name="2d601050-e47d-11ef-9e08-5bed8bbda31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0174481" name="3fc33f60-e47d-11ef-b39e-41adbae208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518580" name="3fc33f60-e47d-11ef-b39e-41adbae208b1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2951356" name="61d3a540-e47d-11ef-81f8-e30f3a7e2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48973" name="61d3a540-e47d-11ef-81f8-e30f3a7e29b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1487062" name="a31bae80-e47d-11ef-be85-bd1fcf1e22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57238" name="a31bae80-e47d-11ef-be85-bd1fcf1e2234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7948851" name="b1b0e5a0-e47d-11ef-a2a4-59f9961188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226474" name="b1b0e5a0-e47d-11ef-a2a4-59f9961188fa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3473926" name="d7f8dab0-e47d-11ef-b2c9-05fb202bad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456526" name="d7f8dab0-e47d-11ef-b2c9-05fb202bad1b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1. OG / 2.OG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5042299" name="00343b50-e47e-11ef-b05f-4bbe53bcf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466271" name="00343b50-e47e-11ef-b05f-4bbe53bcfe8f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/ 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8227020" name="822c0570-e47e-11ef-ba01-0f4051cdd5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774938" name="822c0570-e47e-11ef-ba01-0f4051cdd59e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5507311" name="8a289670-e47f-11ef-b3f2-9ffacf05f4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99768" name="8a289670-e47f-11ef-b3f2-9ffacf05f481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6257351" name="b1861a30-e47f-11ef-be75-cf45c74b06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621718" name="b1861a30-e47f-11ef-be75-cf45c74b0616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3095991" name="cb822be0-e47f-11ef-95f9-3755225ba2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159471" name="cb822be0-e47f-11ef-95f9-3755225ba2d9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7843774" name="69a2b640-e481-11ef-a8b2-cb9547d92c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828618" name="69a2b640-e481-11ef-a8b2-cb9547d92c2c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4996677" name="88fb0100-e481-11ef-aa9a-89043b2a64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149352" name="88fb0100-e481-11ef-aa9a-89043b2a64d5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VM-63</w:t>
            </w:r>
          </w:p>
        </w:tc>
        <w:tc>
          <w:p>
            <w:pPr>
              <w:spacing w:before="0" w:after="0" w:line="240" w:lineRule="auto"/>
            </w:pPr>
            <w:r>
              <w:t>Wohnzimmer / Zimmer / 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7847410" name="a445b2c0-e481-11ef-8c6f-8b3396102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685965" name="a445b2c0-e481-11ef-8c6f-8b3396102ed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6241659" name="c932f9d0-e481-11ef-affc-3d7e880f73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523434" name="c932f9d0-e481-11ef-affc-3d7e880f7397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646092" name="ebc64b50-e481-11ef-a61a-edb1337b6b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688276" name="ebc64b50-e481-11ef-a61a-edb1337b6b6f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5896939" name="12946050-e482-11ef-a094-59143483e9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767323" name="12946050-e482-11ef-a094-59143483e90f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3153974" name="2e2c47b0-e482-11ef-9238-776006b775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141274" name="2e2c47b0-e482-11ef-9238-776006b775b2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VM-68</w:t>
            </w:r>
          </w:p>
        </w:tc>
        <w:tc>
          <w:p>
            <w:pPr>
              <w:spacing w:before="0" w:after="0" w:line="240" w:lineRule="auto"/>
            </w:pPr>
            <w:r>
              <w:t>Gang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3178550" name="7490f380-e483-11ef-a387-75437252f8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950358" name="7490f380-e483-11ef-a387-75437252f8d2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VM-69</w:t>
            </w:r>
          </w:p>
        </w:tc>
        <w:tc>
          <w:p>
            <w:pPr>
              <w:spacing w:before="0" w:after="0" w:line="240" w:lineRule="auto"/>
            </w:pPr>
            <w:r>
              <w:t>Gang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9023814" name="938b18b0-e483-11ef-b943-6725614e24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986350" name="938b18b0-e483-11ef-b943-6725614e24f6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VM-70</w:t>
            </w:r>
          </w:p>
        </w:tc>
        <w:tc>
          <w:p>
            <w:pPr>
              <w:spacing w:before="0" w:after="0" w:line="240" w:lineRule="auto"/>
            </w:pPr>
            <w:r>
              <w:t>Gang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1685781" name="b57fb930-e483-11ef-b88d-15b5b37f5e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264203" name="b57fb930-e483-11ef-b88d-15b5b37f5e57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VM-71</w:t>
            </w:r>
          </w:p>
        </w:tc>
        <w:tc>
          <w:p>
            <w:pPr>
              <w:spacing w:before="0" w:after="0" w:line="240" w:lineRule="auto"/>
            </w:pPr>
            <w:r>
              <w:t>Gang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Türe </w:t>
            </w:r>
          </w:p>
        </w:tc>
        <w:tc>
          <w:p>
            <w:pPr>
              <w:spacing w:before="0" w:after="0" w:line="240" w:lineRule="auto"/>
            </w:pPr>
            <w:r>
              <w:t>Türe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0377108" name="cf59c3f0-e483-11ef-a8e1-8d3fb34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637204" name="cf59c3f0-e483-11ef-a8e1-8d3fb34161b6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9901558" name="067d84c0-e484-11ef-adb0-c16f783ebe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312500" name="067d84c0-e484-11ef-adb0-c16f783ebe50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1-4 OG / DG </w:t>
            </w:r>
          </w:p>
          <w:p>
            <w:pPr>
              <w:spacing w:before="0" w:after="0" w:line="240" w:lineRule="auto"/>
            </w:pPr>
            <w:r>
              <w:t>Kieselwurf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208300" name="db1558c0-e484-11ef-8133-438ef999df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338009" name="db1558c0-e484-11ef-8133-438ef999df2b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1-4 OG / DG </w:t>
            </w:r>
          </w:p>
          <w:p>
            <w:pPr>
              <w:spacing w:before="0" w:after="0" w:line="240" w:lineRule="auto"/>
            </w:pPr>
            <w:r>
              <w:t>Feinputz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730366" name="170c2570-e485-11ef-bdb3-5d8b3bd136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953584" name="170c2570-e485-11ef-bdb3-5d8b3bd13630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 / 1-4 OG / UG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Steigleitung </w:t>
            </w:r>
          </w:p>
        </w:tc>
        <w:tc>
          <w:p>
            <w:pPr>
              <w:spacing w:before="0" w:after="0" w:line="240" w:lineRule="auto"/>
            </w:pPr>
            <w:r>
              <w:t>Abwasserrohre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9175071" name="ffed2690-e485-11ef-abf6-3f5ac5eaeb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063607" name="ffed2690-e485-11ef-abf6-3f5ac5eaeb07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/ 1.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121837" name="ac46dad0-e486-11ef-98bc-37886ccac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635774" name="ac46dad0-e486-11ef-98bc-37886ccac897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8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Untere Zäune 3, 8001 Zürich </w:t>
          </w:r>
        </w:p>
        <w:p>
          <w:pPr>
            <w:spacing w:before="0" w:after="0"/>
          </w:pPr>
          <w:r>
            <w:t>149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footer.xml" Type="http://schemas.openxmlformats.org/officeDocument/2006/relationships/footer" Id="rId8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